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Eingang/ WC/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4246990" name="01a0610e-44d9-7db2-a8d9-f97bf83c8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484688" name="01a0610e-44d9-7db2-a8d9-f97bf83c82b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9235112" name="01a0611f-8b3b-706a-83e9-dce1b2f1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142537" name="01a0611f-8b3b-706a-83e9-dce1b2f103f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2232469" name="01a06138-a574-7702-b9b0-e2447e8d9f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773153" name="01a06138-a574-7702-b9b0-e2447e8d9f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Eingang/ WC/ 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70817458" name="01a0610f-b4ab-7447-adcb-c052a8976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241510" name="01a0610f-b4ab-7447-adcb-c052a8976aa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1001653" name="01a06114-3135-7ebe-9651-4e3ac4d25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298872" name="01a06114-3135-7ebe-9651-4e3ac4d258e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4155558" name="01a06139-9ca6-78e6-befe-06ce70fab5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62543" name="01a06139-9ca6-78e6-befe-06ce70fab56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098247" name="01a06110-c295-72b8-ab83-303d69f0e7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828098" name="01a06110-c295-72b8-ab83-303d69f0e7c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1490104" name="01a06115-0b07-707c-84cb-d417af730d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587146" name="01a06115-0b07-707c-84cb-d417af730d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69700205" name="01a0611d-4160-7d0a-9832-4bd1539e8a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543492" name="01a0611d-4160-7d0a-9832-4bd1539e8a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34277198" name="01a06120-b137-7eaa-9e66-4c13840fa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241778" name="01a06120-b137-7eaa-9e66-4c13840fa16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4189900" name="01a06127-ade5-701d-b173-bcb967284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44047" name="01a06127-ade5-701d-b173-bcb9672848d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Eltern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9401738" name="01a0613b-3e22-7df4-8a69-3a3bb3f0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634475" name="01a0613b-3e22-7df4-8a69-3a3bb3f0eb4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Kind 1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2180519" name="01a0614a-51f7-7e39-a07f-aef8f24426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492050" name="01a0614a-51f7-7e39-a07f-aef8f244269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5137528" name="01a06151-9780-780b-aac1-3c8fbb42e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589136" name="01a06151-9780-780b-aac1-3c8fbb42e90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36028185" name="01a06111-e7fb-7e6b-a942-752491239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828810" name="01a06111-e7fb-7e6b-a942-7524912393f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5865809" name="01a06117-e4bd-7c2b-b3dc-f4fe7b775a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710959" name="01a06117-e4bd-7c2b-b3dc-f4fe7b775ab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7358447" name="01a0611e-bf53-7223-a8cd-a1cba2737e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192468" name="01a0611e-bf53-7223-a8cd-a1cba2737e2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8307946" name="01a06128-a838-7935-84bd-ac1c066ed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502698" name="01a06128-a838-7935-84bd-ac1c066edad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119200" name="01a0613a-7b6d-749f-a7df-5bade5e4ea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268258" name="01a0613a-7b6d-749f-a7df-5bade5e4ea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Eltern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2188732" name="01a0613c-1642-7477-9cb2-e554a50c2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763390" name="01a0613c-1642-7477-9cb2-e554a50c203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Kind 1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75815273" name="01a0614b-ff35-74a7-a442-d71934249b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180364" name="01a0614b-ff35-74a7-a442-d71934249b3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245328" name="01a060df-abf1-7114-99b0-2986ff36e3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478240" name="01a060df-abf1-7114-99b0-2986ff36e38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0726665" name="01a0611a-b74f-7ea3-9cdc-f7abc05b44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426302" name="01a0611a-b74f-7ea3-9cdc-f7abc05b44c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42268103" name="01a0613e-b444-7a11-a620-7ea35c57f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964867" name="01a0613e-b444-7a11-a620-7ea35c57f66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13824662" name="01a0613d-8cc1-73c3-b1dd-4a71515b96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528144" name="01a0613d-8cc1-73c3-b1dd-4a71515b964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96097091" name="01a06113-23fe-72e9-8dd7-7057a6881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97142" name="01a06113-23fe-72e9-8dd7-7057a688180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3195259" name="01a060d9-f459-7e26-b618-703097941d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483507" name="01a060d9-f459-7e26-b618-703097941d9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12291574" name="01a060db-fab0-7b32-9290-69606029e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188075" name="01a060db-fab0-7b32-9290-69606029e75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8031503" name="01a060dd-3d3f-7b3e-8a6d-851ae14ca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597382" name="01a060dd-3d3f-7b3e-8a6d-851ae14ca94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71912581" name="01a060de-8ea8-79f0-abd5-10e8322cf9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93779" name="01a060de-8ea8-79f0-abd5-10e8322cf92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Schindeln </w:t>
            </w:r>
          </w:p>
        </w:tc>
        <w:tc>
          <w:p>
            <w:pPr>
              <w:spacing w:before="0" w:after="0" w:line="240" w:lineRule="auto"/>
            </w:pPr>
            <w:r>
              <w:t>Fassade/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72465490" name="01a06154-0b1d-7ca8-8528-80b81f6d5d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583496" name="01a06154-0b1d-7ca8-8528-80b81f6d5d3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Well Platten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18251800" name="01a06154-6edd-7cfe-b406-b1cb3b3f73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078052" name="01a06154-6edd-7cfe-b406-b1cb3b3f73c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24856134" name="01a06121-e672-7815-b221-d223e78f19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721" name="01a06121-e672-7815-b221-d223e78f19b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865729" name="01a060d8-6f40-710e-92b3-432f3ba64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124220" name="01a060d8-6f40-710e-92b3-432f3ba6438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Nicht geklebt!</w:t>
            </w:r>
          </w:p>
          <w:p>
            <w:pPr>
              <w:spacing w:before="0" w:after="0" w:line="240" w:lineRule="auto"/>
            </w:pPr>
            <w:r>
              <w:t>Lose verlegt!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Roggenweg 2, Oberentfelden</w:t>
          </w:r>
        </w:p>
        <w:p>
          <w:pPr>
            <w:spacing w:before="0" w:after="0"/>
          </w:pPr>
          <w:r>
            <w:t>DN 1171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